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2">
      <w:pPr>
        <w:pageBreakBefore w:val="0"/>
        <w:jc w:val="center"/>
        <w:rPr>
          <w:rFonts w:ascii="Cambria" w:hAnsi="Cambria" w:eastAsia="Cambria" w:cs="Cambria"/>
          <w:sz w:val="24"/>
          <w:szCs w:val="24"/>
        </w:rPr>
      </w:pPr>
      <w:bookmarkStart w:id="1" w:name="_GoBack"/>
      <w:bookmarkEnd w:id="1"/>
      <w:bookmarkStart w:id="0" w:name="_zchc6573aghf" w:colFirst="0" w:colLast="0"/>
      <w:bookmarkEnd w:id="0"/>
      <w:r>
        <w:rPr>
          <w:rFonts w:ascii="Cambria" w:hAnsi="Cambria" w:eastAsia="Cambria" w:cs="Cambria"/>
          <w:color w:val="1155CC"/>
          <w:sz w:val="36"/>
          <w:szCs w:val="36"/>
          <w:rtl w:val="0"/>
        </w:rPr>
        <w:t>Free Template – Employee Exit Survey</w:t>
      </w:r>
    </w:p>
    <w:p w14:paraId="00000003">
      <w:pPr>
        <w:pageBreakBefore w:val="0"/>
        <w:rPr>
          <w:rFonts w:ascii="Cambria" w:hAnsi="Cambria" w:eastAsia="Cambria" w:cs="Cambria"/>
          <w:sz w:val="24"/>
          <w:szCs w:val="24"/>
        </w:rPr>
      </w:pPr>
    </w:p>
    <w:p w14:paraId="00000004">
      <w:pPr>
        <w:pageBreakBefore w:val="0"/>
        <w:rPr>
          <w:rFonts w:ascii="Cambria" w:hAnsi="Cambria" w:eastAsia="Cambria" w:cs="Cambria"/>
          <w:sz w:val="24"/>
          <w:szCs w:val="24"/>
        </w:rPr>
      </w:pPr>
    </w:p>
    <w:p w14:paraId="00000005">
      <w:pPr>
        <w:pageBreakBefore w:val="0"/>
        <w:jc w:val="center"/>
        <w:rPr>
          <w:rFonts w:ascii="Cambria" w:hAnsi="Cambria" w:eastAsia="Cambria" w:cs="Cambria"/>
          <w:color w:val="FFFFFF"/>
          <w:sz w:val="24"/>
          <w:szCs w:val="24"/>
          <w:shd w:val="clear" w:fill="1155CC"/>
        </w:rPr>
      </w:pPr>
      <w:r>
        <w:rPr>
          <w:rFonts w:ascii="Cambria" w:hAnsi="Cambria" w:eastAsia="Cambria" w:cs="Cambria"/>
          <w:color w:val="FFFFFF"/>
          <w:sz w:val="24"/>
          <w:szCs w:val="24"/>
          <w:shd w:val="clear" w:fill="1155CC"/>
          <w:rtl w:val="0"/>
        </w:rPr>
        <w:t>Use this survey to understand why your employees are leaving the company</w:t>
      </w:r>
    </w:p>
    <w:p w14:paraId="00000006">
      <w:pPr>
        <w:pageBreakBefore w:val="0"/>
        <w:jc w:val="center"/>
        <w:rPr>
          <w:rFonts w:ascii="Cambria" w:hAnsi="Cambria" w:eastAsia="Cambria" w:cs="Cambria"/>
          <w:color w:val="FFFFFF"/>
          <w:sz w:val="24"/>
          <w:szCs w:val="24"/>
          <w:shd w:val="clear" w:fill="1155CC"/>
        </w:rPr>
      </w:pPr>
    </w:p>
    <w:p w14:paraId="0000000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Employee exit surveys are crucial for improving employees’ performance, satisfaction, and reducing the company’s turnover rate. Copy this template to your Google Drive and customize it for your organization.</w:t>
      </w:r>
    </w:p>
    <w:p w14:paraId="00000008">
      <w:pPr>
        <w:pageBreakBefore w:val="0"/>
        <w:rPr>
          <w:rFonts w:ascii="Cambria" w:hAnsi="Cambria" w:eastAsia="Cambria" w:cs="Cambria"/>
          <w:sz w:val="24"/>
          <w:szCs w:val="24"/>
          <w:highlight w:val="white"/>
        </w:rPr>
      </w:pPr>
    </w:p>
    <w:p w14:paraId="00000009">
      <w:pPr>
        <w:pageBreakBefore w:val="0"/>
        <w:rPr>
          <w:rFonts w:ascii="Cambria" w:hAnsi="Cambria" w:eastAsia="Cambria" w:cs="Cambria"/>
          <w:color w:val="1155CC"/>
          <w:sz w:val="30"/>
          <w:szCs w:val="30"/>
          <w:highlight w:val="white"/>
        </w:rPr>
      </w:pPr>
      <w:r>
        <w:rPr>
          <w:rFonts w:ascii="Cambria" w:hAnsi="Cambria" w:eastAsia="Cambria" w:cs="Cambria"/>
          <w:color w:val="1155CC"/>
          <w:sz w:val="30"/>
          <w:szCs w:val="30"/>
          <w:highlight w:val="white"/>
          <w:rtl w:val="0"/>
        </w:rPr>
        <w:t>Communication (to be added as review instructions):</w:t>
      </w:r>
    </w:p>
    <w:p w14:paraId="0000000A">
      <w:pPr>
        <w:pageBreakBefore w:val="0"/>
        <w:rPr>
          <w:rFonts w:ascii="Cambria" w:hAnsi="Cambria" w:eastAsia="Cambria" w:cs="Cambria"/>
          <w:sz w:val="24"/>
          <w:szCs w:val="24"/>
          <w:highlight w:val="white"/>
        </w:rPr>
      </w:pPr>
    </w:p>
    <w:p w14:paraId="0000000B">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All answers you give will be treated with the utmost sensitivity, and the information will not be used for any other purpose apart from planning and improvement. Please answer this quick survey by &lt;HOUR OF THE DAY&gt; on &lt;DATE&gt;. </w:t>
      </w:r>
    </w:p>
    <w:p w14:paraId="0000000C">
      <w:pPr>
        <w:pageBreakBefore w:val="0"/>
        <w:rPr>
          <w:rFonts w:ascii="Cambria" w:hAnsi="Cambria" w:eastAsia="Cambria" w:cs="Cambria"/>
          <w:sz w:val="24"/>
          <w:szCs w:val="24"/>
          <w:highlight w:val="white"/>
        </w:rPr>
      </w:pPr>
    </w:p>
    <w:p w14:paraId="0000000D">
      <w:pPr>
        <w:pageBreakBefore w:val="0"/>
        <w:rPr>
          <w:rFonts w:ascii="Cambria" w:hAnsi="Cambria" w:eastAsia="Cambria" w:cs="Cambria"/>
          <w:sz w:val="28"/>
          <w:szCs w:val="28"/>
          <w:highlight w:val="white"/>
        </w:rPr>
      </w:pPr>
      <w:r>
        <w:rPr>
          <w:rFonts w:ascii="Cambria" w:hAnsi="Cambria" w:eastAsia="Cambria" w:cs="Cambria"/>
          <w:sz w:val="28"/>
          <w:szCs w:val="28"/>
          <w:highlight w:val="white"/>
          <w:rtl w:val="0"/>
        </w:rPr>
        <w:t>Demographic Information:</w:t>
      </w:r>
    </w:p>
    <w:p w14:paraId="0000000E">
      <w:pPr>
        <w:pageBreakBefore w:val="0"/>
        <w:rPr>
          <w:rFonts w:ascii="Cambria" w:hAnsi="Cambria" w:eastAsia="Cambria" w:cs="Cambria"/>
          <w:sz w:val="24"/>
          <w:szCs w:val="24"/>
          <w:highlight w:val="white"/>
        </w:rPr>
      </w:pPr>
    </w:p>
    <w:p w14:paraId="0000000F">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10">
      <w:pPr>
        <w:pageBreakBefore w:val="0"/>
        <w:rPr>
          <w:rFonts w:ascii="Cambria" w:hAnsi="Cambria" w:eastAsia="Cambria" w:cs="Cambria"/>
          <w:sz w:val="24"/>
          <w:szCs w:val="24"/>
          <w:highlight w:val="white"/>
        </w:rPr>
      </w:pPr>
    </w:p>
    <w:p w14:paraId="00000011">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2">
      <w:pPr>
        <w:pageBreakBefore w:val="0"/>
        <w:rPr>
          <w:rFonts w:ascii="Cambria" w:hAnsi="Cambria" w:eastAsia="Cambria" w:cs="Cambria"/>
          <w:sz w:val="24"/>
          <w:szCs w:val="24"/>
          <w:highlight w:val="white"/>
        </w:rPr>
      </w:pPr>
    </w:p>
    <w:p w14:paraId="00000013">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Male</w:t>
      </w:r>
    </w:p>
    <w:p w14:paraId="00000014">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Female</w:t>
      </w:r>
    </w:p>
    <w:p w14:paraId="00000015">
      <w:pPr>
        <w:pageBreakBefore w:val="0"/>
        <w:rPr>
          <w:rFonts w:ascii="Cambria" w:hAnsi="Cambria" w:eastAsia="Cambria" w:cs="Cambria"/>
          <w:sz w:val="24"/>
          <w:szCs w:val="24"/>
          <w:highlight w:val="white"/>
        </w:rPr>
      </w:pPr>
    </w:p>
    <w:p w14:paraId="00000016">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7">
      <w:pPr>
        <w:pageBreakBefore w:val="0"/>
        <w:rPr>
          <w:rFonts w:ascii="Cambria" w:hAnsi="Cambria" w:eastAsia="Cambria" w:cs="Cambria"/>
          <w:sz w:val="24"/>
          <w:szCs w:val="24"/>
          <w:highlight w:val="white"/>
        </w:rPr>
      </w:pPr>
    </w:p>
    <w:p w14:paraId="00000018">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9">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A">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B">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C">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D">
      <w:pPr>
        <w:pageBreakBefore w:val="0"/>
        <w:ind w:left="720" w:firstLine="0"/>
        <w:rPr>
          <w:rFonts w:ascii="Cambria" w:hAnsi="Cambria" w:eastAsia="Cambria" w:cs="Cambria"/>
          <w:sz w:val="24"/>
          <w:szCs w:val="24"/>
          <w:highlight w:val="white"/>
        </w:rPr>
      </w:pPr>
    </w:p>
    <w:p w14:paraId="0000001E">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Company Service:</w:t>
      </w:r>
    </w:p>
    <w:p w14:paraId="0000001F">
      <w:pPr>
        <w:pageBreakBefore w:val="0"/>
        <w:rPr>
          <w:rFonts w:ascii="Cambria" w:hAnsi="Cambria" w:eastAsia="Cambria" w:cs="Cambria"/>
          <w:sz w:val="24"/>
          <w:szCs w:val="24"/>
          <w:highlight w:val="white"/>
        </w:rPr>
      </w:pPr>
    </w:p>
    <w:p w14:paraId="00000020">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Under 1 Year</w:t>
      </w:r>
    </w:p>
    <w:p w14:paraId="00000021">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1-2 Year</w:t>
      </w:r>
    </w:p>
    <w:p w14:paraId="00000022">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3-5 Year</w:t>
      </w:r>
    </w:p>
    <w:p w14:paraId="00000023">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6-10 Year</w:t>
      </w:r>
    </w:p>
    <w:p w14:paraId="00000024">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10-15 Year</w:t>
      </w:r>
      <w:r>
        <w:rPr>
          <w:rFonts w:ascii="Cambria" w:hAnsi="Cambria" w:eastAsia="Cambria" w:cs="Cambria"/>
          <w:sz w:val="24"/>
          <w:szCs w:val="24"/>
          <w:highlight w:val="white"/>
          <w:rtl w:val="0"/>
        </w:rPr>
        <w:br w:type="textWrapping"/>
      </w:r>
    </w:p>
    <w:p w14:paraId="00000025">
      <w:pPr>
        <w:pageBreakBefore w:val="0"/>
        <w:rPr>
          <w:rFonts w:ascii="Cambria" w:hAnsi="Cambria" w:eastAsia="Cambria" w:cs="Cambria"/>
          <w:sz w:val="28"/>
          <w:szCs w:val="28"/>
          <w:highlight w:val="white"/>
        </w:rPr>
      </w:pPr>
      <w:r>
        <w:rPr>
          <w:rFonts w:ascii="Cambria" w:hAnsi="Cambria" w:eastAsia="Cambria" w:cs="Cambria"/>
          <w:sz w:val="28"/>
          <w:szCs w:val="28"/>
          <w:highlight w:val="white"/>
          <w:rtl w:val="0"/>
        </w:rPr>
        <w:t>Employee Exit Questionnaire</w:t>
      </w:r>
    </w:p>
    <w:p w14:paraId="00000026">
      <w:pPr>
        <w:pageBreakBefore w:val="0"/>
        <w:rPr>
          <w:rFonts w:ascii="Cambria" w:hAnsi="Cambria" w:eastAsia="Cambria" w:cs="Cambria"/>
          <w:sz w:val="26"/>
          <w:szCs w:val="26"/>
          <w:highlight w:val="white"/>
        </w:rPr>
      </w:pPr>
    </w:p>
    <w:p w14:paraId="0000002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8">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9">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A">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B">
      <w:pPr>
        <w:pageBreakBefore w:val="0"/>
        <w:numPr>
          <w:ilvl w:val="0"/>
          <w:numId w:val="4"/>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C">
      <w:pPr>
        <w:pageBreakBefore w:val="0"/>
        <w:rPr>
          <w:rFonts w:ascii="Cambria" w:hAnsi="Cambria" w:eastAsia="Cambria" w:cs="Cambria"/>
          <w:sz w:val="24"/>
          <w:szCs w:val="24"/>
        </w:rPr>
      </w:pPr>
    </w:p>
    <w:p w14:paraId="0000002D">
      <w:pPr>
        <w:pageBreakBefore w:val="0"/>
        <w:rPr>
          <w:rFonts w:ascii="Cambria" w:hAnsi="Cambria" w:eastAsia="Cambria" w:cs="Cambria"/>
          <w:sz w:val="24"/>
          <w:szCs w:val="24"/>
        </w:rPr>
      </w:pPr>
      <w:r>
        <w:rPr>
          <w:rFonts w:ascii="Cambria" w:hAnsi="Cambria" w:eastAsia="Cambria" w:cs="Cambria"/>
          <w:sz w:val="24"/>
          <w:szCs w:val="24"/>
          <w:rtl w:val="0"/>
        </w:rPr>
        <w:t>Q: What are your reasons for leaving this company?</w:t>
      </w:r>
    </w:p>
    <w:p w14:paraId="0000002E">
      <w:pPr>
        <w:pageBreakBefore w:val="0"/>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40E3D2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2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3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31">
      <w:pPr>
        <w:pageBreakBefore w:val="0"/>
        <w:rPr>
          <w:rFonts w:ascii="Cambria" w:hAnsi="Cambria" w:eastAsia="Cambria" w:cs="Cambria"/>
          <w:sz w:val="24"/>
          <w:szCs w:val="24"/>
        </w:rPr>
      </w:pPr>
    </w:p>
    <w:p w14:paraId="00000032">
      <w:pPr>
        <w:pageBreakBefore w:val="0"/>
        <w:rPr>
          <w:rFonts w:ascii="Cambria" w:hAnsi="Cambria" w:eastAsia="Cambria" w:cs="Cambria"/>
          <w:sz w:val="24"/>
          <w:szCs w:val="24"/>
        </w:rPr>
      </w:pPr>
      <w:r>
        <w:rPr>
          <w:rFonts w:ascii="Cambria" w:hAnsi="Cambria" w:eastAsia="Cambria" w:cs="Cambria"/>
          <w:sz w:val="24"/>
          <w:szCs w:val="24"/>
          <w:rtl w:val="0"/>
        </w:rPr>
        <w:t>Q: What did you like most about your job?</w:t>
      </w:r>
    </w:p>
    <w:p w14:paraId="00000033">
      <w:pPr>
        <w:pageBreakBefore w:val="0"/>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06975E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3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3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36">
      <w:pPr>
        <w:pageBreakBefore w:val="0"/>
        <w:rPr>
          <w:rFonts w:ascii="Cambria" w:hAnsi="Cambria" w:eastAsia="Cambria" w:cs="Cambria"/>
          <w:sz w:val="24"/>
          <w:szCs w:val="24"/>
        </w:rPr>
      </w:pPr>
    </w:p>
    <w:p w14:paraId="00000037">
      <w:pPr>
        <w:pageBreakBefore w:val="0"/>
        <w:rPr>
          <w:rFonts w:ascii="Cambria" w:hAnsi="Cambria" w:eastAsia="Cambria" w:cs="Cambria"/>
          <w:sz w:val="24"/>
          <w:szCs w:val="24"/>
        </w:rPr>
      </w:pPr>
      <w:r>
        <w:rPr>
          <w:rFonts w:ascii="Cambria" w:hAnsi="Cambria" w:eastAsia="Cambria" w:cs="Cambria"/>
          <w:sz w:val="24"/>
          <w:szCs w:val="24"/>
          <w:rtl w:val="0"/>
        </w:rPr>
        <w:t>Q: The organization was able to put my skills to good use:</w:t>
      </w:r>
    </w:p>
    <w:p w14:paraId="00000038">
      <w:pPr>
        <w:pageBreakBefore w:val="0"/>
        <w:rPr>
          <w:rFonts w:ascii="Cambria" w:hAnsi="Cambria" w:eastAsia="Cambria" w:cs="Cambria"/>
          <w:sz w:val="24"/>
          <w:szCs w:val="24"/>
        </w:rPr>
      </w:pPr>
    </w:p>
    <w:p w14:paraId="00000039">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3A">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3B">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3C">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3D">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3E">
      <w:pPr>
        <w:pageBreakBefore w:val="0"/>
        <w:rPr>
          <w:rFonts w:ascii="Cambria" w:hAnsi="Cambria" w:eastAsia="Cambria" w:cs="Cambria"/>
          <w:sz w:val="24"/>
          <w:szCs w:val="24"/>
        </w:rPr>
      </w:pPr>
    </w:p>
    <w:p w14:paraId="0000003F">
      <w:pPr>
        <w:pageBreakBefore w:val="0"/>
        <w:rPr>
          <w:rFonts w:ascii="Cambria" w:hAnsi="Cambria" w:eastAsia="Cambria" w:cs="Cambria"/>
          <w:sz w:val="24"/>
          <w:szCs w:val="24"/>
        </w:rPr>
      </w:pPr>
      <w:r>
        <w:rPr>
          <w:rFonts w:ascii="Cambria" w:hAnsi="Cambria" w:eastAsia="Cambria" w:cs="Cambria"/>
          <w:sz w:val="24"/>
          <w:szCs w:val="24"/>
          <w:rtl w:val="0"/>
        </w:rPr>
        <w:t>Q: I was able to get all the resources needed to do my job successfully at this organization:</w:t>
      </w:r>
    </w:p>
    <w:p w14:paraId="00000040">
      <w:pPr>
        <w:pageBreakBefore w:val="0"/>
        <w:rPr>
          <w:rFonts w:ascii="Cambria" w:hAnsi="Cambria" w:eastAsia="Cambria" w:cs="Cambria"/>
          <w:sz w:val="24"/>
          <w:szCs w:val="24"/>
        </w:rPr>
      </w:pPr>
    </w:p>
    <w:p w14:paraId="00000041">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42">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43">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44">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45">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46">
      <w:pPr>
        <w:pageBreakBefore w:val="0"/>
        <w:rPr>
          <w:rFonts w:ascii="Cambria" w:hAnsi="Cambria" w:eastAsia="Cambria" w:cs="Cambria"/>
          <w:sz w:val="24"/>
          <w:szCs w:val="24"/>
        </w:rPr>
      </w:pPr>
    </w:p>
    <w:p w14:paraId="00000047">
      <w:pPr>
        <w:pageBreakBefore w:val="0"/>
        <w:rPr>
          <w:rFonts w:ascii="Cambria" w:hAnsi="Cambria" w:eastAsia="Cambria" w:cs="Cambria"/>
          <w:sz w:val="24"/>
          <w:szCs w:val="24"/>
        </w:rPr>
      </w:pPr>
      <w:r>
        <w:rPr>
          <w:rFonts w:ascii="Cambria" w:hAnsi="Cambria" w:eastAsia="Cambria" w:cs="Cambria"/>
          <w:sz w:val="24"/>
          <w:szCs w:val="24"/>
          <w:rtl w:val="0"/>
        </w:rPr>
        <w:t>Q: I was paid well for the work I did for the organization:</w:t>
      </w:r>
    </w:p>
    <w:p w14:paraId="00000048">
      <w:pPr>
        <w:pageBreakBefore w:val="0"/>
        <w:rPr>
          <w:rFonts w:ascii="Cambria" w:hAnsi="Cambria" w:eastAsia="Cambria" w:cs="Cambria"/>
          <w:sz w:val="24"/>
          <w:szCs w:val="24"/>
        </w:rPr>
      </w:pPr>
    </w:p>
    <w:p w14:paraId="00000049">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4A">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4B">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4C">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4D">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4E">
      <w:pPr>
        <w:pageBreakBefore w:val="0"/>
        <w:rPr>
          <w:rFonts w:ascii="Cambria" w:hAnsi="Cambria" w:eastAsia="Cambria" w:cs="Cambria"/>
          <w:sz w:val="24"/>
          <w:szCs w:val="24"/>
        </w:rPr>
      </w:pPr>
    </w:p>
    <w:p w14:paraId="0000004F">
      <w:pPr>
        <w:pageBreakBefore w:val="0"/>
        <w:rPr>
          <w:rFonts w:ascii="Cambria" w:hAnsi="Cambria" w:eastAsia="Cambria" w:cs="Cambria"/>
          <w:sz w:val="24"/>
          <w:szCs w:val="24"/>
        </w:rPr>
      </w:pPr>
      <w:r>
        <w:rPr>
          <w:rFonts w:ascii="Cambria" w:hAnsi="Cambria" w:eastAsia="Cambria" w:cs="Cambria"/>
          <w:sz w:val="24"/>
          <w:szCs w:val="24"/>
          <w:rtl w:val="0"/>
        </w:rPr>
        <w:t>Q: I was treated fairly by my manager:</w:t>
      </w:r>
    </w:p>
    <w:p w14:paraId="00000050">
      <w:pPr>
        <w:pageBreakBefore w:val="0"/>
        <w:rPr>
          <w:rFonts w:ascii="Cambria" w:hAnsi="Cambria" w:eastAsia="Cambria" w:cs="Cambria"/>
          <w:sz w:val="24"/>
          <w:szCs w:val="24"/>
        </w:rPr>
      </w:pPr>
    </w:p>
    <w:p w14:paraId="00000051">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2">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3">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4">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5">
      <w:pPr>
        <w:pageBreakBefore w:val="0"/>
        <w:numPr>
          <w:ilvl w:val="0"/>
          <w:numId w:val="5"/>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6">
      <w:pPr>
        <w:pageBreakBefore w:val="0"/>
        <w:rPr>
          <w:rFonts w:ascii="Cambria" w:hAnsi="Cambria" w:eastAsia="Cambria" w:cs="Cambria"/>
          <w:sz w:val="24"/>
          <w:szCs w:val="24"/>
        </w:rPr>
      </w:pPr>
    </w:p>
    <w:p w14:paraId="00000057">
      <w:pPr>
        <w:pageBreakBefore w:val="0"/>
        <w:rPr>
          <w:rFonts w:ascii="Cambria" w:hAnsi="Cambria" w:eastAsia="Cambria" w:cs="Cambria"/>
          <w:sz w:val="24"/>
          <w:szCs w:val="24"/>
        </w:rPr>
      </w:pPr>
      <w:r>
        <w:rPr>
          <w:rFonts w:ascii="Cambria" w:hAnsi="Cambria" w:eastAsia="Cambria" w:cs="Cambria"/>
          <w:sz w:val="24"/>
          <w:szCs w:val="24"/>
          <w:rtl w:val="0"/>
        </w:rPr>
        <w:t>Q: On a scale from 1 to 5, how well did you communicate with your immediate supervisor?</w:t>
      </w:r>
    </w:p>
    <w:p w14:paraId="00000058">
      <w:pPr>
        <w:pageBreakBefore w:val="0"/>
        <w:rPr>
          <w:rFonts w:ascii="Cambria" w:hAnsi="Cambria" w:eastAsia="Cambria" w:cs="Cambria"/>
          <w:sz w:val="24"/>
          <w:szCs w:val="24"/>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1872"/>
        <w:gridCol w:w="1872"/>
        <w:gridCol w:w="1872"/>
        <w:gridCol w:w="1872"/>
        <w:gridCol w:w="1872"/>
      </w:tblGrid>
      <w:tr w14:paraId="52C711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59">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5A">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5B">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5C">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5D">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r>
    </w:tbl>
    <w:p w14:paraId="0000005E">
      <w:pPr>
        <w:pageBreakBefore w:val="0"/>
        <w:rPr>
          <w:rFonts w:ascii="Cambria" w:hAnsi="Cambria" w:eastAsia="Cambria" w:cs="Cambria"/>
          <w:sz w:val="24"/>
          <w:szCs w:val="24"/>
        </w:rPr>
      </w:pPr>
    </w:p>
    <w:p w14:paraId="0000005F">
      <w:pPr>
        <w:pageBreakBefore w:val="0"/>
        <w:rPr>
          <w:rFonts w:ascii="Cambria" w:hAnsi="Cambria" w:eastAsia="Cambria" w:cs="Cambria"/>
          <w:sz w:val="24"/>
          <w:szCs w:val="24"/>
        </w:rPr>
      </w:pPr>
      <w:r>
        <w:rPr>
          <w:rFonts w:ascii="Cambria" w:hAnsi="Cambria" w:eastAsia="Cambria" w:cs="Cambria"/>
          <w:sz w:val="24"/>
          <w:szCs w:val="24"/>
          <w:rtl w:val="0"/>
        </w:rPr>
        <w:t>Q: How often did you receive recognition for your work?</w:t>
      </w:r>
    </w:p>
    <w:p w14:paraId="00000060">
      <w:pPr>
        <w:pageBreakBefore w:val="0"/>
        <w:rPr>
          <w:rFonts w:ascii="Cambria" w:hAnsi="Cambria" w:eastAsia="Cambria" w:cs="Cambria"/>
          <w:sz w:val="24"/>
          <w:szCs w:val="24"/>
        </w:rPr>
      </w:pPr>
    </w:p>
    <w:p w14:paraId="00000061">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Very often</w:t>
      </w:r>
    </w:p>
    <w:p w14:paraId="00000062">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Often</w:t>
      </w:r>
    </w:p>
    <w:p w14:paraId="00000063">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Sometimes</w:t>
      </w:r>
    </w:p>
    <w:p w14:paraId="00000064">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Seldomly</w:t>
      </w:r>
    </w:p>
    <w:p w14:paraId="00000065">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Never</w:t>
      </w:r>
    </w:p>
    <w:p w14:paraId="00000066">
      <w:pPr>
        <w:pageBreakBefore w:val="0"/>
        <w:rPr>
          <w:rFonts w:ascii="Cambria" w:hAnsi="Cambria" w:eastAsia="Cambria" w:cs="Cambria"/>
          <w:sz w:val="24"/>
          <w:szCs w:val="24"/>
        </w:rPr>
      </w:pPr>
    </w:p>
    <w:p w14:paraId="00000067">
      <w:pPr>
        <w:pageBreakBefore w:val="0"/>
        <w:rPr>
          <w:rFonts w:ascii="Cambria" w:hAnsi="Cambria" w:eastAsia="Cambria" w:cs="Cambria"/>
          <w:sz w:val="24"/>
          <w:szCs w:val="24"/>
        </w:rPr>
      </w:pPr>
      <w:r>
        <w:rPr>
          <w:rFonts w:ascii="Cambria" w:hAnsi="Cambria" w:eastAsia="Cambria" w:cs="Cambria"/>
          <w:sz w:val="24"/>
          <w:szCs w:val="24"/>
          <w:rtl w:val="0"/>
        </w:rPr>
        <w:t>Q: I was treated as a valuable member of the organization.</w:t>
      </w:r>
    </w:p>
    <w:p w14:paraId="00000068">
      <w:pPr>
        <w:pageBreakBefore w:val="0"/>
        <w:rPr>
          <w:rFonts w:ascii="Cambria" w:hAnsi="Cambria" w:eastAsia="Cambria" w:cs="Cambria"/>
          <w:sz w:val="24"/>
          <w:szCs w:val="24"/>
        </w:rPr>
      </w:pPr>
    </w:p>
    <w:p w14:paraId="00000069">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6A">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6B">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C">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6D">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6E">
      <w:pPr>
        <w:pageBreakBefore w:val="0"/>
        <w:rPr>
          <w:rFonts w:ascii="Cambria" w:hAnsi="Cambria" w:eastAsia="Cambria" w:cs="Cambria"/>
          <w:sz w:val="24"/>
          <w:szCs w:val="24"/>
        </w:rPr>
      </w:pPr>
    </w:p>
    <w:p w14:paraId="0000006F">
      <w:pPr>
        <w:pageBreakBefore w:val="0"/>
        <w:rPr>
          <w:rFonts w:ascii="Cambria" w:hAnsi="Cambria" w:eastAsia="Cambria" w:cs="Cambria"/>
          <w:sz w:val="24"/>
          <w:szCs w:val="24"/>
        </w:rPr>
      </w:pPr>
      <w:r>
        <w:rPr>
          <w:rFonts w:ascii="Cambria" w:hAnsi="Cambria" w:eastAsia="Cambria" w:cs="Cambria"/>
          <w:sz w:val="24"/>
          <w:szCs w:val="24"/>
          <w:rtl w:val="0"/>
        </w:rPr>
        <w:t>Q: I felt safe at my job:</w:t>
      </w:r>
    </w:p>
    <w:p w14:paraId="00000070">
      <w:pPr>
        <w:pageBreakBefore w:val="0"/>
        <w:rPr>
          <w:rFonts w:ascii="Cambria" w:hAnsi="Cambria" w:eastAsia="Cambria" w:cs="Cambria"/>
          <w:sz w:val="24"/>
          <w:szCs w:val="24"/>
        </w:rPr>
      </w:pPr>
    </w:p>
    <w:p w14:paraId="00000071">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72">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73">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74">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75">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76">
      <w:pPr>
        <w:pageBreakBefore w:val="0"/>
        <w:rPr>
          <w:rFonts w:ascii="Cambria" w:hAnsi="Cambria" w:eastAsia="Cambria" w:cs="Cambria"/>
          <w:sz w:val="24"/>
          <w:szCs w:val="24"/>
        </w:rPr>
      </w:pPr>
    </w:p>
    <w:p w14:paraId="00000077">
      <w:pPr>
        <w:pageBreakBefore w:val="0"/>
        <w:rPr>
          <w:rFonts w:ascii="Cambria" w:hAnsi="Cambria" w:eastAsia="Cambria" w:cs="Cambria"/>
          <w:sz w:val="24"/>
          <w:szCs w:val="24"/>
        </w:rPr>
      </w:pPr>
      <w:r>
        <w:rPr>
          <w:rFonts w:ascii="Cambria" w:hAnsi="Cambria" w:eastAsia="Cambria" w:cs="Cambria"/>
          <w:sz w:val="24"/>
          <w:szCs w:val="24"/>
          <w:rtl w:val="0"/>
        </w:rPr>
        <w:t>Q: I was kept well informed about the organization's strategy and operations:</w:t>
      </w:r>
    </w:p>
    <w:p w14:paraId="00000078">
      <w:pPr>
        <w:pageBreakBefore w:val="0"/>
        <w:rPr>
          <w:rFonts w:ascii="Cambria" w:hAnsi="Cambria" w:eastAsia="Cambria" w:cs="Cambria"/>
          <w:sz w:val="24"/>
          <w:szCs w:val="24"/>
        </w:rPr>
      </w:pPr>
    </w:p>
    <w:p w14:paraId="00000079">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7A">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7B">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7C">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7D">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7E">
      <w:pPr>
        <w:pageBreakBefore w:val="0"/>
        <w:rPr>
          <w:rFonts w:ascii="Cambria" w:hAnsi="Cambria" w:eastAsia="Cambria" w:cs="Cambria"/>
          <w:sz w:val="24"/>
          <w:szCs w:val="24"/>
        </w:rPr>
      </w:pPr>
    </w:p>
    <w:p w14:paraId="0000007F">
      <w:pPr>
        <w:pageBreakBefore w:val="0"/>
        <w:rPr>
          <w:rFonts w:ascii="Cambria" w:hAnsi="Cambria" w:eastAsia="Cambria" w:cs="Cambria"/>
          <w:sz w:val="24"/>
          <w:szCs w:val="24"/>
        </w:rPr>
      </w:pPr>
      <w:r>
        <w:rPr>
          <w:rFonts w:ascii="Cambria" w:hAnsi="Cambria" w:eastAsia="Cambria" w:cs="Cambria"/>
          <w:sz w:val="24"/>
          <w:szCs w:val="24"/>
          <w:rtl w:val="0"/>
        </w:rPr>
        <w:t>Q: In a typical week, how often did you feel stressed at work?</w:t>
      </w:r>
    </w:p>
    <w:p w14:paraId="00000080">
      <w:pPr>
        <w:pageBreakBefore w:val="0"/>
        <w:rPr>
          <w:rFonts w:ascii="Cambria" w:hAnsi="Cambria" w:eastAsia="Cambria" w:cs="Cambria"/>
          <w:sz w:val="24"/>
          <w:szCs w:val="24"/>
        </w:rPr>
      </w:pPr>
    </w:p>
    <w:p w14:paraId="00000081">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Extremely often</w:t>
      </w:r>
    </w:p>
    <w:p w14:paraId="00000082">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Slightly often</w:t>
      </w:r>
    </w:p>
    <w:p w14:paraId="00000083">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Very often</w:t>
      </w:r>
    </w:p>
    <w:p w14:paraId="00000084">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Moderately often</w:t>
      </w:r>
    </w:p>
    <w:p w14:paraId="00000085">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Not at all</w:t>
      </w:r>
    </w:p>
    <w:p w14:paraId="00000086">
      <w:pPr>
        <w:pageBreakBefore w:val="0"/>
        <w:rPr>
          <w:rFonts w:ascii="Cambria" w:hAnsi="Cambria" w:eastAsia="Cambria" w:cs="Cambria"/>
          <w:sz w:val="24"/>
          <w:szCs w:val="24"/>
        </w:rPr>
      </w:pPr>
    </w:p>
    <w:p w14:paraId="00000087">
      <w:pPr>
        <w:pageBreakBefore w:val="0"/>
        <w:rPr>
          <w:rFonts w:ascii="Cambria" w:hAnsi="Cambria" w:eastAsia="Cambria" w:cs="Cambria"/>
          <w:sz w:val="24"/>
          <w:szCs w:val="24"/>
        </w:rPr>
      </w:pPr>
      <w:r>
        <w:rPr>
          <w:rFonts w:ascii="Cambria" w:hAnsi="Cambria" w:eastAsia="Cambria" w:cs="Cambria"/>
          <w:sz w:val="24"/>
          <w:szCs w:val="24"/>
          <w:rtl w:val="0"/>
        </w:rPr>
        <w:t>Q: On a scale from 1 to 5, how well were you trained in order to perform your job effectively?</w:t>
      </w:r>
    </w:p>
    <w:p w14:paraId="00000088">
      <w:pPr>
        <w:pageBreakBefore w:val="0"/>
        <w:rPr>
          <w:rFonts w:ascii="Cambria" w:hAnsi="Cambria" w:eastAsia="Cambria" w:cs="Cambria"/>
          <w:sz w:val="24"/>
          <w:szCs w:val="24"/>
        </w:rPr>
      </w:pPr>
    </w:p>
    <w:tbl>
      <w:tblPr>
        <w:tblStyle w:val="16"/>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1872"/>
        <w:gridCol w:w="1872"/>
        <w:gridCol w:w="1872"/>
        <w:gridCol w:w="1872"/>
        <w:gridCol w:w="1872"/>
      </w:tblGrid>
      <w:tr w14:paraId="7CC477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c>
          <w:tcPr>
            <w:shd w:val="clear" w:color="auto" w:fill="auto"/>
            <w:tcMar>
              <w:top w:w="100" w:type="dxa"/>
              <w:left w:w="100" w:type="dxa"/>
              <w:bottom w:w="100" w:type="dxa"/>
              <w:right w:w="100" w:type="dxa"/>
            </w:tcMar>
            <w:vAlign w:val="top"/>
          </w:tcPr>
          <w:p w14:paraId="00000089">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8A">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8B">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8C">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8D">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r>
    </w:tbl>
    <w:p w14:paraId="0000008E">
      <w:pPr>
        <w:pageBreakBefore w:val="0"/>
        <w:rPr>
          <w:rFonts w:ascii="Cambria" w:hAnsi="Cambria" w:eastAsia="Cambria" w:cs="Cambria"/>
          <w:sz w:val="24"/>
          <w:szCs w:val="24"/>
        </w:rPr>
      </w:pPr>
    </w:p>
    <w:p w14:paraId="0000008F">
      <w:pPr>
        <w:pageBreakBefore w:val="0"/>
        <w:rPr>
          <w:rFonts w:ascii="Cambria" w:hAnsi="Cambria" w:eastAsia="Cambria" w:cs="Cambria"/>
          <w:sz w:val="24"/>
          <w:szCs w:val="24"/>
        </w:rPr>
      </w:pPr>
      <w:r>
        <w:rPr>
          <w:rFonts w:ascii="Cambria" w:hAnsi="Cambria" w:eastAsia="Cambria" w:cs="Cambria"/>
          <w:sz w:val="24"/>
          <w:szCs w:val="24"/>
          <w:rtl w:val="0"/>
        </w:rPr>
        <w:t>Q: How easy was it to balance your working life and personal life during your time at this organization?</w:t>
      </w:r>
    </w:p>
    <w:p w14:paraId="00000090">
      <w:pPr>
        <w:pageBreakBefore w:val="0"/>
        <w:rPr>
          <w:rFonts w:ascii="Cambria" w:hAnsi="Cambria" w:eastAsia="Cambria" w:cs="Cambria"/>
          <w:sz w:val="24"/>
          <w:szCs w:val="24"/>
        </w:rPr>
      </w:pPr>
    </w:p>
    <w:p w14:paraId="00000091">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Extremely easy</w:t>
      </w:r>
    </w:p>
    <w:p w14:paraId="00000092">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Slightly easy</w:t>
      </w:r>
    </w:p>
    <w:p w14:paraId="00000093">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Very easy</w:t>
      </w:r>
    </w:p>
    <w:p w14:paraId="00000094">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Moderately easy</w:t>
      </w:r>
    </w:p>
    <w:p w14:paraId="00000095">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Not at all easy</w:t>
      </w:r>
    </w:p>
    <w:p w14:paraId="00000096">
      <w:pPr>
        <w:pageBreakBefore w:val="0"/>
        <w:rPr>
          <w:rFonts w:ascii="Cambria" w:hAnsi="Cambria" w:eastAsia="Cambria" w:cs="Cambria"/>
          <w:sz w:val="24"/>
          <w:szCs w:val="24"/>
        </w:rPr>
      </w:pPr>
    </w:p>
    <w:p w14:paraId="00000097">
      <w:pPr>
        <w:pageBreakBefore w:val="0"/>
        <w:rPr>
          <w:rFonts w:ascii="Cambria" w:hAnsi="Cambria" w:eastAsia="Cambria" w:cs="Cambria"/>
          <w:sz w:val="24"/>
          <w:szCs w:val="24"/>
        </w:rPr>
      </w:pPr>
      <w:r>
        <w:rPr>
          <w:rFonts w:ascii="Cambria" w:hAnsi="Cambria" w:eastAsia="Cambria" w:cs="Cambria"/>
          <w:sz w:val="24"/>
          <w:szCs w:val="24"/>
          <w:rtl w:val="0"/>
        </w:rPr>
        <w:t>Q: On a scale from 1 to 5, how good were the opportunities for professional growth in this organization?</w:t>
      </w:r>
    </w:p>
    <w:p w14:paraId="00000098">
      <w:pPr>
        <w:pageBreakBefore w:val="0"/>
        <w:rPr>
          <w:rFonts w:ascii="Cambria" w:hAnsi="Cambria" w:eastAsia="Cambria" w:cs="Cambria"/>
          <w:sz w:val="24"/>
          <w:szCs w:val="24"/>
        </w:rPr>
      </w:pPr>
    </w:p>
    <w:tbl>
      <w:tblPr>
        <w:tblStyle w:val="17"/>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1872"/>
        <w:gridCol w:w="1872"/>
        <w:gridCol w:w="1872"/>
        <w:gridCol w:w="1872"/>
        <w:gridCol w:w="1872"/>
      </w:tblGrid>
      <w:tr w14:paraId="1F0517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99">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9A">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9B">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9C">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9D">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r>
    </w:tbl>
    <w:p w14:paraId="0000009E">
      <w:pPr>
        <w:pageBreakBefore w:val="0"/>
        <w:rPr>
          <w:rFonts w:ascii="Cambria" w:hAnsi="Cambria" w:eastAsia="Cambria" w:cs="Cambria"/>
          <w:sz w:val="24"/>
          <w:szCs w:val="24"/>
        </w:rPr>
      </w:pPr>
    </w:p>
    <w:p w14:paraId="0000009F">
      <w:pPr>
        <w:pageBreakBefore w:val="0"/>
        <w:rPr>
          <w:rFonts w:ascii="Cambria" w:hAnsi="Cambria" w:eastAsia="Cambria" w:cs="Cambria"/>
          <w:sz w:val="24"/>
          <w:szCs w:val="24"/>
        </w:rPr>
      </w:pPr>
      <w:r>
        <w:rPr>
          <w:rFonts w:ascii="Cambria" w:hAnsi="Cambria" w:eastAsia="Cambria" w:cs="Cambria"/>
          <w:sz w:val="24"/>
          <w:szCs w:val="24"/>
          <w:rtl w:val="0"/>
        </w:rPr>
        <w:t>Q: Overall, how satisfied were you with your work at the organization?</w:t>
      </w:r>
    </w:p>
    <w:p w14:paraId="000000A0">
      <w:pPr>
        <w:pageBreakBefore w:val="0"/>
        <w:rPr>
          <w:rFonts w:ascii="Cambria" w:hAnsi="Cambria" w:eastAsia="Cambria" w:cs="Cambria"/>
          <w:sz w:val="24"/>
          <w:szCs w:val="24"/>
        </w:rPr>
      </w:pPr>
    </w:p>
    <w:p w14:paraId="000000A1">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Extremely satisfied</w:t>
      </w:r>
    </w:p>
    <w:p w14:paraId="000000A2">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Somewhat satisfied</w:t>
      </w:r>
    </w:p>
    <w:p w14:paraId="000000A3">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A4">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Somewhat dissatisfied</w:t>
      </w:r>
    </w:p>
    <w:p w14:paraId="000000A5">
      <w:pPr>
        <w:pageBreakBefore w:val="0"/>
        <w:numPr>
          <w:ilvl w:val="0"/>
          <w:numId w:val="8"/>
        </w:numPr>
        <w:ind w:left="720" w:hanging="360"/>
        <w:rPr>
          <w:rFonts w:ascii="Cambria" w:hAnsi="Cambria" w:eastAsia="Cambria" w:cs="Cambria"/>
          <w:sz w:val="24"/>
          <w:szCs w:val="24"/>
        </w:rPr>
      </w:pPr>
      <w:r>
        <w:rPr>
          <w:rFonts w:ascii="Cambria" w:hAnsi="Cambria" w:eastAsia="Cambria" w:cs="Cambria"/>
          <w:sz w:val="24"/>
          <w:szCs w:val="24"/>
          <w:rtl w:val="0"/>
        </w:rPr>
        <w:t>Extremely dissatisfied</w:t>
      </w:r>
    </w:p>
    <w:p w14:paraId="000000A6">
      <w:pPr>
        <w:pageBreakBefore w:val="0"/>
        <w:rPr>
          <w:rFonts w:ascii="Cambria" w:hAnsi="Cambria" w:eastAsia="Cambria" w:cs="Cambria"/>
          <w:sz w:val="24"/>
          <w:szCs w:val="24"/>
        </w:rPr>
      </w:pPr>
    </w:p>
    <w:p w14:paraId="000000A7">
      <w:pPr>
        <w:pageBreakBefore w:val="0"/>
        <w:rPr>
          <w:rFonts w:ascii="Cambria" w:hAnsi="Cambria" w:eastAsia="Cambria" w:cs="Cambria"/>
          <w:sz w:val="24"/>
          <w:szCs w:val="24"/>
        </w:rPr>
      </w:pPr>
      <w:r>
        <w:rPr>
          <w:rFonts w:ascii="Cambria" w:hAnsi="Cambria" w:eastAsia="Cambria" w:cs="Cambria"/>
          <w:sz w:val="24"/>
          <w:szCs w:val="24"/>
          <w:rtl w:val="0"/>
        </w:rPr>
        <w:t>Q: On a scale from 0 to 10, how likely is it you would recommend this organization as a place to work?</w:t>
      </w:r>
    </w:p>
    <w:p w14:paraId="000000A8">
      <w:pPr>
        <w:pageBreakBefore w:val="0"/>
        <w:rPr>
          <w:rFonts w:ascii="Cambria" w:hAnsi="Cambria" w:eastAsia="Cambria" w:cs="Cambria"/>
          <w:sz w:val="24"/>
          <w:szCs w:val="24"/>
        </w:rPr>
      </w:pPr>
    </w:p>
    <w:tbl>
      <w:tblPr>
        <w:tblStyle w:val="18"/>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850"/>
        <w:gridCol w:w="850"/>
        <w:gridCol w:w="850"/>
        <w:gridCol w:w="850"/>
        <w:gridCol w:w="850"/>
        <w:gridCol w:w="850"/>
        <w:gridCol w:w="850"/>
        <w:gridCol w:w="850"/>
        <w:gridCol w:w="850"/>
        <w:gridCol w:w="850"/>
        <w:gridCol w:w="850"/>
      </w:tblGrid>
      <w:tr w14:paraId="6D11AD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A9">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0</w:t>
            </w:r>
          </w:p>
        </w:tc>
        <w:tc>
          <w:tcPr>
            <w:shd w:val="clear" w:color="auto" w:fill="auto"/>
            <w:tcMar>
              <w:top w:w="100" w:type="dxa"/>
              <w:left w:w="100" w:type="dxa"/>
              <w:bottom w:w="100" w:type="dxa"/>
              <w:right w:w="100" w:type="dxa"/>
            </w:tcMar>
            <w:vAlign w:val="top"/>
          </w:tcPr>
          <w:p w14:paraId="000000AA">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AB">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AC">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AD">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AE">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AF">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B0">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B1">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B2">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B3">
            <w:pPr>
              <w:pageBreakBefore w:val="0"/>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10</w:t>
            </w:r>
          </w:p>
        </w:tc>
      </w:tr>
    </w:tbl>
    <w:p w14:paraId="000000B4">
      <w:pPr>
        <w:pageBreakBefore w:val="0"/>
        <w:rPr>
          <w:rFonts w:ascii="Cambria" w:hAnsi="Cambria" w:eastAsia="Cambria" w:cs="Cambria"/>
          <w:sz w:val="24"/>
          <w:szCs w:val="24"/>
        </w:rPr>
      </w:pPr>
    </w:p>
    <w:p w14:paraId="000000B5">
      <w:pPr>
        <w:pageBreakBefore w:val="0"/>
        <w:rPr>
          <w:rFonts w:ascii="Cambria" w:hAnsi="Cambria" w:eastAsia="Cambria" w:cs="Cambria"/>
          <w:sz w:val="24"/>
          <w:szCs w:val="24"/>
        </w:rPr>
      </w:pPr>
    </w:p>
    <w:p w14:paraId="000000B6">
      <w:pPr>
        <w:pageBreakBefore w:val="0"/>
        <w:rPr>
          <w:rFonts w:ascii="Cambria" w:hAnsi="Cambria" w:eastAsia="Cambria" w:cs="Cambria"/>
          <w:sz w:val="24"/>
          <w:szCs w:val="24"/>
        </w:rPr>
      </w:pPr>
      <w:r>
        <w:rPr>
          <w:rFonts w:ascii="Cambria" w:hAnsi="Cambria" w:eastAsia="Cambria" w:cs="Cambria"/>
          <w:sz w:val="24"/>
          <w:szCs w:val="24"/>
          <w:rtl w:val="0"/>
        </w:rPr>
        <w:t>Q: Is there anything that you would like to tell the management?</w:t>
      </w:r>
    </w:p>
    <w:p w14:paraId="000000B7">
      <w:pPr>
        <w:pageBreakBefore w:val="0"/>
        <w:rPr>
          <w:rFonts w:ascii="Cambria" w:hAnsi="Cambria" w:eastAsia="Cambria" w:cs="Cambria"/>
          <w:sz w:val="24"/>
          <w:szCs w:val="24"/>
        </w:rPr>
      </w:pPr>
    </w:p>
    <w:tbl>
      <w:tblPr>
        <w:tblStyle w:val="19"/>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20B20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B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BA">
      <w:pPr>
        <w:pageBreakBefore w:val="0"/>
        <w:rPr>
          <w:rFonts w:ascii="Cambria" w:hAnsi="Cambria" w:eastAsia="Cambria" w:cs="Cambria"/>
          <w:sz w:val="24"/>
          <w:szCs w:val="24"/>
        </w:rPr>
      </w:pPr>
    </w:p>
    <w:p w14:paraId="000000BB">
      <w:pPr>
        <w:pageBreakBefore w:val="0"/>
        <w:rPr>
          <w:rFonts w:ascii="Cambria" w:hAnsi="Cambria" w:eastAsia="Cambria" w:cs="Cambria"/>
          <w:sz w:val="24"/>
          <w:szCs w:val="24"/>
        </w:rPr>
      </w:pPr>
      <w:r>
        <w:rPr>
          <w:rFonts w:ascii="Cambria" w:hAnsi="Cambria" w:eastAsia="Cambria" w:cs="Cambria"/>
          <w:sz w:val="24"/>
          <w:szCs w:val="24"/>
          <w:rtl w:val="0"/>
        </w:rPr>
        <w:t>Q: Given an opportunity, what could the organization change that would potentially convince you to stay?</w:t>
      </w:r>
    </w:p>
    <w:p w14:paraId="000000BC">
      <w:pPr>
        <w:pageBreakBefore w:val="0"/>
        <w:rPr>
          <w:rFonts w:ascii="Cambria" w:hAnsi="Cambria" w:eastAsia="Cambria" w:cs="Cambria"/>
          <w:sz w:val="24"/>
          <w:szCs w:val="24"/>
        </w:rPr>
      </w:pPr>
    </w:p>
    <w:tbl>
      <w:tblPr>
        <w:tblStyle w:val="20"/>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58D48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B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B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BF">
      <w:pPr>
        <w:pageBreakBefore w:val="0"/>
        <w:rPr>
          <w:rFonts w:ascii="Cambria" w:hAnsi="Cambria" w:eastAsia="Cambria" w:cs="Cambria"/>
          <w:sz w:val="24"/>
          <w:szCs w:val="24"/>
        </w:rPr>
      </w:pPr>
    </w:p>
    <w:p w14:paraId="000000C0">
      <w:pPr>
        <w:pageBreakBefore w:val="0"/>
        <w:rPr>
          <w:rFonts w:ascii="Cambria" w:hAnsi="Cambria" w:eastAsia="Cambria" w:cs="Cambria"/>
          <w:sz w:val="24"/>
          <w:szCs w:val="24"/>
        </w:rPr>
      </w:pPr>
      <w:r>
        <w:rPr>
          <w:rFonts w:ascii="Cambria" w:hAnsi="Cambria" w:eastAsia="Cambria" w:cs="Cambria"/>
          <w:sz w:val="24"/>
          <w:szCs w:val="24"/>
          <w:rtl w:val="0"/>
        </w:rPr>
        <w:t>Q: (Optional) Any other comments or suggestions?</w:t>
      </w:r>
    </w:p>
    <w:p w14:paraId="000000C1">
      <w:pPr>
        <w:pageBreakBefore w:val="0"/>
        <w:rPr>
          <w:rFonts w:ascii="Cambria" w:hAnsi="Cambria" w:eastAsia="Cambria" w:cs="Cambria"/>
          <w:sz w:val="24"/>
          <w:szCs w:val="24"/>
        </w:rPr>
      </w:pPr>
    </w:p>
    <w:tbl>
      <w:tblPr>
        <w:tblStyle w:val="21"/>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1D16EB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C2">
            <w:pPr>
              <w:pageBreakBefore w:val="0"/>
              <w:widowControl w:val="0"/>
              <w:spacing w:line="240" w:lineRule="auto"/>
              <w:rPr>
                <w:rFonts w:ascii="Cambria" w:hAnsi="Cambria" w:eastAsia="Cambria" w:cs="Cambria"/>
                <w:sz w:val="24"/>
                <w:szCs w:val="24"/>
              </w:rPr>
            </w:pPr>
          </w:p>
          <w:p w14:paraId="000000C3">
            <w:pPr>
              <w:pageBreakBefore w:val="0"/>
              <w:widowControl w:val="0"/>
              <w:spacing w:line="240" w:lineRule="auto"/>
              <w:rPr>
                <w:rFonts w:ascii="Cambria" w:hAnsi="Cambria" w:eastAsia="Cambria" w:cs="Cambria"/>
                <w:sz w:val="24"/>
                <w:szCs w:val="24"/>
              </w:rPr>
            </w:pPr>
          </w:p>
        </w:tc>
      </w:tr>
    </w:tbl>
    <w:p w14:paraId="000000C4">
      <w:pPr>
        <w:pageBreakBefore w:val="0"/>
        <w:rPr>
          <w:rFonts w:ascii="Cambria" w:hAnsi="Cambria" w:eastAsia="Cambria" w:cs="Cambria"/>
          <w:sz w:val="24"/>
          <w:szCs w:val="24"/>
        </w:rPr>
      </w:pPr>
    </w:p>
    <w:p w14:paraId="000000C5">
      <w:pPr>
        <w:pageBreakBefore w:val="0"/>
        <w:rPr>
          <w:rFonts w:ascii="Cambria" w:hAnsi="Cambria" w:eastAsia="Cambria" w:cs="Cambria"/>
          <w:sz w:val="24"/>
          <w:szCs w:val="24"/>
        </w:rPr>
      </w:pPr>
    </w:p>
    <w:p w14:paraId="000000C6">
      <w:pPr>
        <w:pageBreakBefore w:val="0"/>
        <w:rPr>
          <w:rFonts w:ascii="Cambria" w:hAnsi="Cambria" w:eastAsia="Cambria" w:cs="Cambria"/>
          <w:sz w:val="24"/>
          <w:szCs w:val="24"/>
        </w:rPr>
      </w:pPr>
      <w:r>
        <w:rPr>
          <w:rFonts w:ascii="Cambria" w:hAnsi="Cambria" w:eastAsia="Cambria" w:cs="Cambria"/>
          <w:rtl w:val="0"/>
        </w:rPr>
        <w:t>Thank you for sharing your opinions.</w:t>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F0F84FFD-5C2A-4CBC-9728-6488A4AC6702}"/>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EECD75F0-06FE-4441-8241-6AEAB81CA2AD}"/>
  </w:font>
  <w:font w:name="Wingdings">
    <w:panose1 w:val="05000000000000000000"/>
    <w:charset w:val="02"/>
    <w:family w:val="auto"/>
    <w:pitch w:val="default"/>
    <w:sig w:usb0="00000000" w:usb1="00000000" w:usb2="00000000" w:usb3="00000000" w:csb0="80000000" w:csb1="00000000"/>
    <w:embedRegular r:id="rId3" w:fontKey="{261A6CC9-F387-4B10-9010-DC06B597C6C3}"/>
  </w:font>
  <w:font w:name="Calibri">
    <w:panose1 w:val="020F0502020204030204"/>
    <w:charset w:val="00"/>
    <w:family w:val="swiss"/>
    <w:pitch w:val="default"/>
    <w:sig w:usb0="E4002EFF" w:usb1="C000247B" w:usb2="00000009" w:usb3="00000000" w:csb0="200001FF" w:csb1="00000000"/>
    <w:embedRegular r:id="rId4" w:fontKey="{78E55812-DCBF-4904-8EC5-CACFD5B65BBE}"/>
  </w:font>
  <w:font w:name="Cambria">
    <w:panose1 w:val="02040503050406030204"/>
    <w:charset w:val="00"/>
    <w:family w:val="auto"/>
    <w:pitch w:val="default"/>
    <w:sig w:usb0="E00006FF" w:usb1="420024FF" w:usb2="02000000" w:usb3="00000000" w:csb0="2000019F" w:csb1="00000000"/>
    <w:embedRegular r:id="rId5" w:fontKey="{1AD77D66-427F-453F-BF89-98C89DE50A49}"/>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BF2C53A3-C875-4A54-8DAF-95062B53F1C3}"/>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25B654F3"/>
    <w:multiLevelType w:val="multilevel"/>
    <w:tmpl w:val="25B654F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7">
    <w:nsid w:val="72183CF9"/>
    <w:multiLevelType w:val="multilevel"/>
    <w:tmpl w:val="72183CF9"/>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2573704"/>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 w:type="table" w:customStyle="1" w:styleId="16">
    <w:name w:val="_Style 13"/>
    <w:basedOn w:val="12"/>
    <w:uiPriority w:val="0"/>
  </w:style>
  <w:style w:type="table" w:customStyle="1" w:styleId="17">
    <w:name w:val="_Style 14"/>
    <w:basedOn w:val="12"/>
    <w:uiPriority w:val="0"/>
  </w:style>
  <w:style w:type="table" w:customStyle="1" w:styleId="18">
    <w:name w:val="_Style 15"/>
    <w:basedOn w:val="12"/>
    <w:uiPriority w:val="0"/>
  </w:style>
  <w:style w:type="table" w:customStyle="1" w:styleId="19">
    <w:name w:val="_Style 16"/>
    <w:basedOn w:val="12"/>
    <w:uiPriority w:val="0"/>
  </w:style>
  <w:style w:type="table" w:customStyle="1" w:styleId="20">
    <w:name w:val="_Style 17"/>
    <w:basedOn w:val="12"/>
    <w:uiPriority w:val="0"/>
  </w:style>
  <w:style w:type="table" w:customStyle="1" w:styleId="21">
    <w:name w:val="_Style 18"/>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5</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2026-03-03T06:35:29Z</dcterms:created>
  <dc:creator>ashvini</dc:creator>
  <cp:lastModifiedBy>Ashvini chelani</cp:lastModifiedBy>
  <dcterms:modified xsi:type="dcterms:W3CDTF">2026-03-03T06:35:35Z</dcterms:modified>
</cp:coreProperties>
</file>